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A0190" w14:textId="6B8BAF73" w:rsidR="00593B42" w:rsidRPr="00132839" w:rsidRDefault="007726CB" w:rsidP="00593B42">
      <w:pPr>
        <w:pStyle w:val="Kop1zondernummerEmtio"/>
      </w:pPr>
      <w:r>
        <w:t xml:space="preserve">Bijlage </w:t>
      </w:r>
      <w:r w:rsidR="00AC407B">
        <w:t>8.4</w:t>
      </w:r>
      <w:r w:rsidR="007242BE">
        <w:tab/>
      </w:r>
      <w:r w:rsidR="00593B42" w:rsidRPr="00132839">
        <w:t>VERKLARING TERBESCHIKKINGSTELLING MIDDELEN</w:t>
      </w:r>
    </w:p>
    <w:p w14:paraId="593AC89A" w14:textId="77777777" w:rsidR="00593B42" w:rsidRPr="00132839" w:rsidRDefault="00593B42" w:rsidP="00593B42">
      <w:pPr>
        <w:rPr>
          <w:rFonts w:ascii="Bookman Old Style" w:hAnsi="Bookman Old Style" w:cs="Arial"/>
          <w:sz w:val="20"/>
          <w:szCs w:val="20"/>
        </w:rPr>
      </w:pPr>
    </w:p>
    <w:p w14:paraId="3F2EAD3D" w14:textId="48D507F6" w:rsidR="00593B42" w:rsidRPr="00132839" w:rsidRDefault="00AC407B" w:rsidP="00593B42">
      <w:pPr>
        <w:pStyle w:val="BasistekstEmtio"/>
      </w:pPr>
      <w:r>
        <w:t>Bijlage 8.4</w:t>
      </w:r>
      <w:r w:rsidR="00650841">
        <w:t xml:space="preserve"> </w:t>
      </w:r>
      <w:r w:rsidR="00593B42" w:rsidRPr="00132839">
        <w:t xml:space="preserve">bij </w:t>
      </w:r>
      <w:r>
        <w:t xml:space="preserve">de Selectieleidraad </w:t>
      </w:r>
      <w:r w:rsidR="00B252E5">
        <w:t>‘</w:t>
      </w:r>
      <w:r w:rsidR="00986D4D">
        <w:rPr>
          <w:i/>
          <w:iCs/>
        </w:rPr>
        <w:t>H</w:t>
      </w:r>
      <w:r w:rsidR="00986D4D" w:rsidRPr="00986D4D">
        <w:rPr>
          <w:i/>
          <w:iCs/>
        </w:rPr>
        <w:t>et op basis van gebruiksrechten ter beschikking stellen, de inrichting, implementatie, transitie en het onderhoud/beheer van een Burgerzakensysteem</w:t>
      </w:r>
      <w:r w:rsidR="00986D4D">
        <w:t>’</w:t>
      </w:r>
      <w:r w:rsidR="00986D4D" w:rsidRPr="00986D4D">
        <w:t xml:space="preserve"> ten behoeve van en ter ondersteuning van de burgerzakenprocessen van de leden van Coöperatieve vereniging Dimpact U.A.</w:t>
      </w:r>
      <w:r w:rsidR="00F14A30" w:rsidRPr="00F14A30">
        <w:t>.</w:t>
      </w:r>
      <w:r w:rsidR="00593B42" w:rsidRPr="00132839">
        <w:t xml:space="preserve"> </w:t>
      </w:r>
    </w:p>
    <w:p w14:paraId="7CB8C936" w14:textId="77777777" w:rsidR="00593B42" w:rsidRPr="00132839" w:rsidRDefault="00593B42" w:rsidP="00593B42">
      <w:pPr>
        <w:rPr>
          <w:rFonts w:ascii="Bookman Old Style" w:hAnsi="Bookman Old Style" w:cs="Arial"/>
          <w:sz w:val="20"/>
          <w:szCs w:val="20"/>
        </w:rPr>
      </w:pPr>
    </w:p>
    <w:p w14:paraId="580C0477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t>Do</w:t>
      </w:r>
      <w:r w:rsidRPr="00132839">
        <w:rPr>
          <w:rFonts w:eastAsia="Calibri"/>
        </w:rPr>
        <w:t>or middel van het ondertekenen van dit document verklaren:</w:t>
      </w:r>
    </w:p>
    <w:p w14:paraId="60144024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03ED8909" w14:textId="0090CA03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1. </w:t>
      </w:r>
      <w:r w:rsidRPr="00132839">
        <w:rPr>
          <w:rFonts w:eastAsia="Calibri"/>
        </w:rPr>
        <w:tab/>
        <w:t>de [</w:t>
      </w:r>
      <w:r w:rsidRPr="00132839">
        <w:rPr>
          <w:rFonts w:eastAsia="Calibri"/>
          <w:i/>
          <w:iCs/>
        </w:rPr>
        <w:t xml:space="preserve">statutaire naam </w:t>
      </w:r>
      <w:r w:rsidR="007C5E5B">
        <w:rPr>
          <w:rFonts w:eastAsia="Calibri"/>
          <w:i/>
          <w:iCs/>
        </w:rPr>
        <w:t>Inschrijver</w:t>
      </w:r>
      <w:r w:rsidRPr="00132839">
        <w:rPr>
          <w:rFonts w:eastAsia="Calibri"/>
        </w:rPr>
        <w:t>], statutair gevestigd te [</w:t>
      </w:r>
      <w:r w:rsidRPr="00132839">
        <w:rPr>
          <w:rFonts w:eastAsia="Calibri"/>
          <w:i/>
          <w:iCs/>
        </w:rPr>
        <w:t>adres</w:t>
      </w:r>
      <w:r w:rsidRPr="00132839">
        <w:rPr>
          <w:rFonts w:eastAsia="Calibri"/>
        </w:rPr>
        <w:t>], te dezen rechtsgeldig vertegenwoordigd door [</w:t>
      </w:r>
      <w:r w:rsidRPr="00132839">
        <w:rPr>
          <w:rFonts w:eastAsia="Calibri"/>
          <w:i/>
          <w:iCs/>
        </w:rPr>
        <w:t>naam en functie</w:t>
      </w:r>
      <w:r w:rsidRPr="00132839">
        <w:rPr>
          <w:rFonts w:eastAsia="Calibri"/>
        </w:rPr>
        <w:t>] [</w:t>
      </w:r>
      <w:r w:rsidRPr="00132839">
        <w:rPr>
          <w:rFonts w:eastAsia="Calibri"/>
          <w:i/>
          <w:iCs/>
        </w:rPr>
        <w:t>NB: uit uittreksel KvK dient vertegenwoordigingsbevoegdheid te blijken</w:t>
      </w:r>
      <w:r w:rsidRPr="00132839">
        <w:rPr>
          <w:rFonts w:eastAsia="Calibri"/>
        </w:rPr>
        <w:t>], hierna te noemen “</w:t>
      </w:r>
      <w:r w:rsidR="0085714B">
        <w:rPr>
          <w:rFonts w:eastAsia="Calibri"/>
        </w:rPr>
        <w:t>Gegadigde</w:t>
      </w:r>
      <w:r w:rsidRPr="00132839">
        <w:rPr>
          <w:rFonts w:eastAsia="Calibri"/>
        </w:rPr>
        <w:t>”,</w:t>
      </w:r>
    </w:p>
    <w:p w14:paraId="4AAEDD95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317789A0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en</w:t>
      </w:r>
    </w:p>
    <w:p w14:paraId="51E79990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3CFB0C5E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2. </w:t>
      </w:r>
      <w:r w:rsidRPr="00132839">
        <w:rPr>
          <w:rFonts w:eastAsia="Calibri"/>
        </w:rPr>
        <w:tab/>
        <w:t>de [</w:t>
      </w:r>
      <w:r w:rsidRPr="00132839">
        <w:rPr>
          <w:rFonts w:eastAsia="Calibri"/>
          <w:i/>
          <w:iCs/>
        </w:rPr>
        <w:t>statutaire naam Verstrekker</w:t>
      </w:r>
      <w:r w:rsidRPr="00132839">
        <w:rPr>
          <w:rFonts w:eastAsia="Calibri"/>
        </w:rPr>
        <w:t>], statutair gevestigd te [</w:t>
      </w:r>
      <w:r w:rsidRPr="00132839">
        <w:rPr>
          <w:rFonts w:eastAsia="Calibri"/>
          <w:i/>
          <w:iCs/>
        </w:rPr>
        <w:t>adres</w:t>
      </w:r>
      <w:r w:rsidRPr="00132839">
        <w:rPr>
          <w:rFonts w:eastAsia="Calibri"/>
        </w:rPr>
        <w:t>], te dezen rechtsgeldig vertegenwoordigd door [</w:t>
      </w:r>
      <w:r w:rsidRPr="00132839">
        <w:rPr>
          <w:rFonts w:eastAsia="Calibri"/>
          <w:i/>
          <w:iCs/>
        </w:rPr>
        <w:t>naam en functie</w:t>
      </w:r>
      <w:r w:rsidRPr="00132839">
        <w:rPr>
          <w:rFonts w:eastAsia="Calibri"/>
        </w:rPr>
        <w:t>] [</w:t>
      </w:r>
      <w:r w:rsidRPr="00132839">
        <w:rPr>
          <w:rFonts w:eastAsia="Calibri"/>
          <w:i/>
          <w:iCs/>
        </w:rPr>
        <w:t>NB: uit uittreksel KvK dient vertegenwoordigingsbevoegdheid te blijken</w:t>
      </w:r>
      <w:r w:rsidRPr="00132839">
        <w:rPr>
          <w:rFonts w:eastAsia="Calibri"/>
        </w:rPr>
        <w:t>], hierna te noemen “Verstrekker”,</w:t>
      </w:r>
    </w:p>
    <w:p w14:paraId="061650F0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212BB20C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dat:</w:t>
      </w:r>
    </w:p>
    <w:p w14:paraId="245A4C4E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372E0CED" w14:textId="449265D2" w:rsidR="00593B42" w:rsidRPr="00132839" w:rsidRDefault="0057250D" w:rsidP="00593B42">
      <w:pPr>
        <w:pStyle w:val="BasistekstEmtio"/>
        <w:rPr>
          <w:rFonts w:eastAsia="Calibri"/>
        </w:rPr>
      </w:pPr>
      <w:r>
        <w:rPr>
          <w:rFonts w:eastAsia="Calibri"/>
        </w:rPr>
        <w:t>Gegadigde</w:t>
      </w:r>
      <w:r w:rsidR="00593B42" w:rsidRPr="00132839">
        <w:rPr>
          <w:rFonts w:eastAsia="Calibri"/>
        </w:rPr>
        <w:t xml:space="preserve">, in het kader van de uitvoering van de </w:t>
      </w:r>
      <w:r w:rsidR="00326089">
        <w:rPr>
          <w:rFonts w:eastAsia="Calibri"/>
        </w:rPr>
        <w:t>O</w:t>
      </w:r>
      <w:r>
        <w:rPr>
          <w:rFonts w:eastAsia="Calibri"/>
        </w:rPr>
        <w:t>pdracht</w:t>
      </w:r>
      <w:r w:rsidR="00B252E5">
        <w:rPr>
          <w:rFonts w:eastAsia="Calibri"/>
        </w:rPr>
        <w:t>, zoals beschreven</w:t>
      </w:r>
      <w:r w:rsidR="00593B42" w:rsidRPr="00132839">
        <w:rPr>
          <w:rFonts w:eastAsia="Calibri"/>
        </w:rPr>
        <w:t xml:space="preserve"> in </w:t>
      </w:r>
      <w:r>
        <w:rPr>
          <w:rFonts w:eastAsia="Calibri"/>
        </w:rPr>
        <w:t>de Selectieleidraad</w:t>
      </w:r>
      <w:r w:rsidR="00593B42" w:rsidRPr="00132839">
        <w:rPr>
          <w:rFonts w:eastAsia="Calibri"/>
          <w:iCs/>
        </w:rPr>
        <w:t xml:space="preserve"> en</w:t>
      </w:r>
      <w:r w:rsidR="00593B42" w:rsidRPr="00132839">
        <w:rPr>
          <w:rFonts w:eastAsia="Calibri"/>
        </w:rPr>
        <w:t xml:space="preserve"> </w:t>
      </w:r>
      <w:r w:rsidR="00831D5E">
        <w:rPr>
          <w:rFonts w:eastAsia="Calibri"/>
        </w:rPr>
        <w:t>aange</w:t>
      </w:r>
      <w:r w:rsidR="001B3BE3">
        <w:rPr>
          <w:rFonts w:eastAsia="Calibri"/>
        </w:rPr>
        <w:t>kondigd v</w:t>
      </w:r>
      <w:r w:rsidR="00831D5E">
        <w:rPr>
          <w:rFonts w:eastAsia="Calibri"/>
        </w:rPr>
        <w:t xml:space="preserve">ia TenderNed </w:t>
      </w:r>
      <w:r w:rsidR="00593B42" w:rsidRPr="00132839">
        <w:rPr>
          <w:rFonts w:eastAsia="Calibri"/>
        </w:rPr>
        <w:t xml:space="preserve">d.d. </w:t>
      </w:r>
      <w:r>
        <w:rPr>
          <w:rFonts w:eastAsia="Calibri"/>
        </w:rPr>
        <w:t>1</w:t>
      </w:r>
      <w:r w:rsidR="007C5E5B">
        <w:rPr>
          <w:rFonts w:eastAsia="Calibri"/>
        </w:rPr>
        <w:t xml:space="preserve">1 </w:t>
      </w:r>
      <w:r>
        <w:rPr>
          <w:rFonts w:eastAsia="Calibri"/>
        </w:rPr>
        <w:t>juni</w:t>
      </w:r>
      <w:r w:rsidR="007C5E5B">
        <w:rPr>
          <w:rFonts w:eastAsia="Calibri"/>
        </w:rPr>
        <w:t xml:space="preserve"> 2021</w:t>
      </w:r>
      <w:r w:rsidR="00593B42" w:rsidRPr="00132839">
        <w:rPr>
          <w:rFonts w:eastAsia="Calibri"/>
        </w:rPr>
        <w:t xml:space="preserve">, op eerste verzoek daadwerkelijk kan beschikken over de noodzakelijke bij Verstrekker beschikbare middelen ter zake van </w:t>
      </w:r>
      <w:r w:rsidR="00593B42" w:rsidRPr="00FE6288">
        <w:rPr>
          <w:rFonts w:eastAsia="Calibri"/>
          <w:color w:val="3B499F" w:themeColor="accent4"/>
        </w:rPr>
        <w:t>&lt;financiële en economische draagkracht&gt;</w:t>
      </w:r>
      <w:r w:rsidR="00593B42" w:rsidRPr="00132839">
        <w:rPr>
          <w:rFonts w:eastAsia="Calibri"/>
        </w:rPr>
        <w:t xml:space="preserve"> </w:t>
      </w:r>
      <w:r w:rsidR="00593B42" w:rsidRPr="00132839">
        <w:rPr>
          <w:rFonts w:eastAsia="Calibri"/>
          <w:color w:val="00B050"/>
        </w:rPr>
        <w:t xml:space="preserve">&lt;respectievelijk&gt; </w:t>
      </w:r>
      <w:r w:rsidR="00593B42" w:rsidRPr="00FE6288">
        <w:rPr>
          <w:rFonts w:eastAsia="Calibri"/>
          <w:color w:val="BB3B82" w:themeColor="accent3"/>
        </w:rPr>
        <w:t xml:space="preserve">&lt;technische bekwaamheid&gt; </w:t>
      </w:r>
      <w:r w:rsidR="00593B42" w:rsidRPr="00132839">
        <w:rPr>
          <w:rFonts w:eastAsia="Calibri"/>
        </w:rPr>
        <w:t xml:space="preserve">als bedoeld in </w:t>
      </w:r>
      <w:r w:rsidR="00593B42" w:rsidRPr="00FE6288">
        <w:rPr>
          <w:rFonts w:eastAsia="Calibri"/>
          <w:color w:val="3B499F" w:themeColor="accent4"/>
        </w:rPr>
        <w:t>&lt;artikel 2.92, lid 1 en 2&gt;</w:t>
      </w:r>
      <w:r w:rsidR="00593B42" w:rsidRPr="00132839">
        <w:rPr>
          <w:rFonts w:eastAsia="Calibri"/>
          <w:color w:val="3C0648" w:themeColor="accent1" w:themeShade="BF"/>
        </w:rPr>
        <w:t xml:space="preserve"> </w:t>
      </w:r>
      <w:r w:rsidR="00593B42" w:rsidRPr="00132839">
        <w:rPr>
          <w:rFonts w:eastAsia="Calibri"/>
          <w:color w:val="00B050"/>
        </w:rPr>
        <w:t>&lt;en&gt;</w:t>
      </w:r>
      <w:r w:rsidR="00593B42" w:rsidRPr="00132839">
        <w:rPr>
          <w:rFonts w:eastAsia="Calibri"/>
        </w:rPr>
        <w:t xml:space="preserve"> </w:t>
      </w:r>
      <w:r w:rsidR="00593B42" w:rsidRPr="00FE6288">
        <w:rPr>
          <w:rFonts w:eastAsia="Calibri"/>
          <w:color w:val="BB3B82" w:themeColor="accent3"/>
        </w:rPr>
        <w:t xml:space="preserve">&lt;artikel 2.94, lid 1 en 2&gt; </w:t>
      </w:r>
      <w:r w:rsidR="00593B42" w:rsidRPr="00132839">
        <w:rPr>
          <w:rFonts w:eastAsia="Calibri"/>
        </w:rPr>
        <w:t xml:space="preserve">van de Aanbestedingswet 2012, die voor de uitvoering van </w:t>
      </w:r>
      <w:r w:rsidR="00831D5E">
        <w:rPr>
          <w:rFonts w:eastAsia="Calibri"/>
        </w:rPr>
        <w:t xml:space="preserve">de </w:t>
      </w:r>
      <w:r>
        <w:rPr>
          <w:rFonts w:eastAsia="Calibri"/>
        </w:rPr>
        <w:t>Opdracht</w:t>
      </w:r>
      <w:r w:rsidR="00831D5E">
        <w:rPr>
          <w:rFonts w:eastAsia="Calibri"/>
        </w:rPr>
        <w:t xml:space="preserve"> </w:t>
      </w:r>
      <w:r w:rsidR="00593B42" w:rsidRPr="00132839">
        <w:rPr>
          <w:rFonts w:eastAsia="Calibri"/>
        </w:rPr>
        <w:t xml:space="preserve">benodigd zijn, zulks in de meest brede zin van het woord en dat Verstrekker zich jegens de </w:t>
      </w:r>
      <w:r w:rsidR="0085714B">
        <w:rPr>
          <w:rFonts w:eastAsia="Calibri"/>
        </w:rPr>
        <w:t>Gegadigde</w:t>
      </w:r>
      <w:r w:rsidR="00831D5E">
        <w:rPr>
          <w:rFonts w:eastAsia="Calibri"/>
        </w:rPr>
        <w:t xml:space="preserve"> </w:t>
      </w:r>
      <w:r w:rsidR="00593B42" w:rsidRPr="00132839">
        <w:rPr>
          <w:rFonts w:eastAsia="Calibri"/>
        </w:rPr>
        <w:t xml:space="preserve">gedurende de gehele looptijd van </w:t>
      </w:r>
      <w:r w:rsidR="00B252E5">
        <w:rPr>
          <w:rFonts w:eastAsia="Calibri"/>
        </w:rPr>
        <w:t xml:space="preserve">de </w:t>
      </w:r>
      <w:r w:rsidR="0085714B">
        <w:rPr>
          <w:rFonts w:eastAsia="Calibri"/>
        </w:rPr>
        <w:t>O</w:t>
      </w:r>
      <w:r w:rsidR="00831D5E">
        <w:rPr>
          <w:rFonts w:eastAsia="Calibri"/>
        </w:rPr>
        <w:t>v</w:t>
      </w:r>
      <w:r w:rsidR="00B252E5">
        <w:rPr>
          <w:rFonts w:eastAsia="Calibri"/>
        </w:rPr>
        <w:t>ereenkomst</w:t>
      </w:r>
      <w:r w:rsidR="00593B42" w:rsidRPr="00132839">
        <w:rPr>
          <w:rFonts w:eastAsia="Calibri"/>
        </w:rPr>
        <w:t xml:space="preserve"> heeft verbonden om alle noodzakelijke middelen, ter beschikking te stellen voor de uitvoering van </w:t>
      </w:r>
      <w:r w:rsidR="00FE6288">
        <w:rPr>
          <w:rFonts w:eastAsia="Calibri"/>
        </w:rPr>
        <w:t xml:space="preserve">werkzaamheden die uit </w:t>
      </w:r>
      <w:r w:rsidR="00B868BB">
        <w:rPr>
          <w:rFonts w:eastAsia="Calibri"/>
        </w:rPr>
        <w:t xml:space="preserve">de </w:t>
      </w:r>
      <w:r w:rsidR="0085714B">
        <w:rPr>
          <w:rFonts w:eastAsia="Calibri"/>
        </w:rPr>
        <w:t>Opdracht</w:t>
      </w:r>
      <w:r w:rsidR="00FE6288">
        <w:rPr>
          <w:rFonts w:eastAsia="Calibri"/>
        </w:rPr>
        <w:t xml:space="preserve"> voortvloeien</w:t>
      </w:r>
      <w:r w:rsidR="00593B42" w:rsidRPr="00132839">
        <w:rPr>
          <w:rFonts w:eastAsia="Calibri"/>
        </w:rPr>
        <w:t>.</w:t>
      </w:r>
    </w:p>
    <w:p w14:paraId="7CB2A999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6D215A0D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In tweevoud ondertekend op (…………….), te (…………….)</w:t>
      </w:r>
    </w:p>
    <w:p w14:paraId="33888E26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18C2112A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68192510" w14:textId="7A2FDC83" w:rsidR="00593B42" w:rsidRPr="00593B42" w:rsidRDefault="00593B42" w:rsidP="00593B42">
      <w:pPr>
        <w:pStyle w:val="BasistekstEmtio"/>
        <w:rPr>
          <w:rFonts w:eastAsia="Calibri"/>
          <w:i/>
        </w:rPr>
      </w:pPr>
      <w:r w:rsidRPr="00593B42">
        <w:rPr>
          <w:rFonts w:eastAsia="Calibri"/>
          <w:i/>
        </w:rPr>
        <w:t xml:space="preserve">[Statutaire naam </w:t>
      </w:r>
      <w:r w:rsidR="00F14A30">
        <w:rPr>
          <w:rFonts w:eastAsia="Calibri"/>
          <w:i/>
        </w:rPr>
        <w:t>Inschrijver</w:t>
      </w:r>
      <w:r w:rsidRPr="00593B42">
        <w:rPr>
          <w:rFonts w:eastAsia="Calibri"/>
          <w:i/>
        </w:rPr>
        <w:t>],</w:t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  <w:t>[Statutaire naam Verstrekker],</w:t>
      </w:r>
    </w:p>
    <w:p w14:paraId="27AFC87B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1DAADF37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namens deze:</w:t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  <w:t>namens deze:</w:t>
      </w:r>
    </w:p>
    <w:p w14:paraId="3F42143A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650EC757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03023F62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08463FDD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(…………..)</w:t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>
        <w:rPr>
          <w:rFonts w:eastAsia="Calibri"/>
        </w:rPr>
        <w:tab/>
      </w:r>
      <w:r w:rsidRPr="00132839">
        <w:rPr>
          <w:rFonts w:eastAsia="Calibri"/>
        </w:rPr>
        <w:t>(………….)</w:t>
      </w:r>
    </w:p>
    <w:p w14:paraId="0A0CA9AD" w14:textId="77777777" w:rsidR="00593B42" w:rsidRPr="00132839" w:rsidRDefault="00593B42" w:rsidP="00593B42">
      <w:pPr>
        <w:rPr>
          <w:rFonts w:ascii="Bookman Old Style" w:hAnsi="Bookman Old Style"/>
        </w:rPr>
      </w:pPr>
    </w:p>
    <w:p w14:paraId="22D618A6" w14:textId="77777777" w:rsidR="00593B42" w:rsidRPr="00132839" w:rsidRDefault="00593B42" w:rsidP="00593B42">
      <w:pPr>
        <w:rPr>
          <w:rFonts w:ascii="Bookman Old Style" w:hAnsi="Bookman Old Style"/>
        </w:rPr>
      </w:pPr>
    </w:p>
    <w:p w14:paraId="0A7C557A" w14:textId="77777777" w:rsidR="00593B42" w:rsidRPr="00132839" w:rsidRDefault="00593B42" w:rsidP="00593B42">
      <w:pPr>
        <w:pStyle w:val="BasistekstEmtio"/>
      </w:pPr>
      <w:r w:rsidRPr="00132839">
        <w:t>Invulinstructie:</w:t>
      </w:r>
    </w:p>
    <w:p w14:paraId="5EE7EC9B" w14:textId="192B7BD0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F14A30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>die geen beroep doet op beschikbare middelen van een derde (</w:t>
      </w:r>
      <w:r w:rsidR="00FE6288">
        <w:rPr>
          <w:sz w:val="16"/>
          <w:szCs w:val="16"/>
        </w:rPr>
        <w:t>Hulpleverancier</w:t>
      </w:r>
      <w:r w:rsidRPr="00593B42">
        <w:rPr>
          <w:sz w:val="16"/>
          <w:szCs w:val="16"/>
        </w:rPr>
        <w:t xml:space="preserve"> of mede hoofdopdrachtnemer/</w:t>
      </w:r>
      <w:proofErr w:type="spellStart"/>
      <w:r w:rsidRPr="00593B42">
        <w:rPr>
          <w:sz w:val="16"/>
          <w:szCs w:val="16"/>
        </w:rPr>
        <w:t>combinant</w:t>
      </w:r>
      <w:proofErr w:type="spellEnd"/>
      <w:r w:rsidRPr="00593B42">
        <w:rPr>
          <w:sz w:val="16"/>
          <w:szCs w:val="16"/>
        </w:rPr>
        <w:t>) behoeft deze verklaring niet in te vullen en in te leveren.</w:t>
      </w:r>
    </w:p>
    <w:p w14:paraId="026CD47F" w14:textId="0A2996D0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F14A30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de gestelde minimumvereisten omtrent financiële draagkracht (zie paragraaf </w:t>
      </w:r>
      <w:r w:rsidR="005B58FB">
        <w:rPr>
          <w:sz w:val="16"/>
          <w:szCs w:val="16"/>
        </w:rPr>
        <w:t>6.2.1</w:t>
      </w:r>
      <w:r w:rsidRPr="00593B42">
        <w:rPr>
          <w:sz w:val="16"/>
          <w:szCs w:val="16"/>
        </w:rPr>
        <w:t xml:space="preserve"> van </w:t>
      </w:r>
      <w:r w:rsidR="005B58FB">
        <w:rPr>
          <w:sz w:val="16"/>
          <w:szCs w:val="16"/>
        </w:rPr>
        <w:t>de Selectieleidraad</w:t>
      </w:r>
      <w:r w:rsidRPr="00593B42">
        <w:rPr>
          <w:sz w:val="16"/>
          <w:szCs w:val="16"/>
        </w:rPr>
        <w:t xml:space="preserve">), laat </w:t>
      </w:r>
      <w:r w:rsidRPr="00593B42">
        <w:rPr>
          <w:color w:val="3C0648" w:themeColor="accent1" w:themeShade="BF"/>
          <w:sz w:val="16"/>
          <w:szCs w:val="16"/>
        </w:rPr>
        <w:t xml:space="preserve">de blauw gekleurde </w:t>
      </w:r>
      <w:r w:rsidRPr="00593B42">
        <w:rPr>
          <w:sz w:val="16"/>
          <w:szCs w:val="16"/>
        </w:rPr>
        <w:t xml:space="preserve">teksten in deze verklaring staan en haalt de </w:t>
      </w:r>
      <w:r w:rsidRPr="00593B42">
        <w:rPr>
          <w:color w:val="00B050"/>
          <w:sz w:val="16"/>
          <w:szCs w:val="16"/>
        </w:rPr>
        <w:t>groen</w:t>
      </w:r>
      <w:r w:rsidRPr="00593B42">
        <w:rPr>
          <w:sz w:val="16"/>
          <w:szCs w:val="16"/>
        </w:rPr>
        <w:t xml:space="preserve"> en </w:t>
      </w:r>
      <w:r w:rsidR="00FE6288" w:rsidRPr="00FE6288">
        <w:rPr>
          <w:color w:val="BB3B82" w:themeColor="accent3"/>
          <w:sz w:val="16"/>
          <w:szCs w:val="16"/>
        </w:rPr>
        <w:t>rood</w:t>
      </w:r>
      <w:r w:rsidRPr="00593B42">
        <w:rPr>
          <w:sz w:val="16"/>
          <w:szCs w:val="16"/>
        </w:rPr>
        <w:t xml:space="preserve"> gekleurde teksten door, en ondertekent en levert deze verklaring in.</w:t>
      </w:r>
    </w:p>
    <w:p w14:paraId="2420CBFA" w14:textId="308D50C6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B82B26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de gestelde minimumvereisten omtrent technische bekwaamheid (zie paragraaf </w:t>
      </w:r>
      <w:r w:rsidR="005B58FB">
        <w:rPr>
          <w:sz w:val="16"/>
          <w:szCs w:val="16"/>
        </w:rPr>
        <w:t>6.2.2</w:t>
      </w:r>
      <w:r w:rsidR="007C5E5B" w:rsidRPr="00593B42">
        <w:rPr>
          <w:sz w:val="16"/>
          <w:szCs w:val="16"/>
        </w:rPr>
        <w:t xml:space="preserve"> van </w:t>
      </w:r>
      <w:r w:rsidR="005B58FB">
        <w:rPr>
          <w:sz w:val="16"/>
          <w:szCs w:val="16"/>
        </w:rPr>
        <w:t>de Selectieleidraad</w:t>
      </w:r>
      <w:r w:rsidRPr="00593B42">
        <w:rPr>
          <w:sz w:val="16"/>
          <w:szCs w:val="16"/>
        </w:rPr>
        <w:t xml:space="preserve">), laat </w:t>
      </w:r>
      <w:r w:rsidRPr="00FE6288">
        <w:rPr>
          <w:color w:val="BB3B82" w:themeColor="accent3"/>
          <w:sz w:val="16"/>
          <w:szCs w:val="16"/>
        </w:rPr>
        <w:t xml:space="preserve">de rood gekleurde </w:t>
      </w:r>
      <w:r w:rsidRPr="00593B42">
        <w:rPr>
          <w:sz w:val="16"/>
          <w:szCs w:val="16"/>
        </w:rPr>
        <w:t xml:space="preserve">teksten in deze verklaring staan en haalt de </w:t>
      </w:r>
      <w:r w:rsidRPr="00593B42">
        <w:rPr>
          <w:color w:val="00B050"/>
          <w:sz w:val="16"/>
          <w:szCs w:val="16"/>
        </w:rPr>
        <w:t>groen</w:t>
      </w:r>
      <w:r w:rsidRPr="00593B42">
        <w:rPr>
          <w:sz w:val="16"/>
          <w:szCs w:val="16"/>
        </w:rPr>
        <w:t xml:space="preserve"> en </w:t>
      </w:r>
      <w:r w:rsidRPr="00FE6288">
        <w:rPr>
          <w:color w:val="3B499F" w:themeColor="accent4"/>
          <w:sz w:val="16"/>
          <w:szCs w:val="16"/>
        </w:rPr>
        <w:t>blauw</w:t>
      </w:r>
      <w:r w:rsidRPr="00593B42">
        <w:rPr>
          <w:sz w:val="16"/>
          <w:szCs w:val="16"/>
        </w:rPr>
        <w:t xml:space="preserve"> gekleurde teksten door, en ondertekent en levert deze verklaring in. </w:t>
      </w:r>
    </w:p>
    <w:p w14:paraId="193E0660" w14:textId="2C5D737D" w:rsidR="00847F35" w:rsidRPr="003F3547" w:rsidRDefault="00593B42" w:rsidP="00021A79">
      <w:pPr>
        <w:pStyle w:val="Opsommingteken1eniveauEmtio"/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A57293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zowel de gestelde minimumvereisten omtrent financiële draagkracht als technische bekwaamheid (zie de paragraaf </w:t>
      </w:r>
      <w:r w:rsidR="005B58FB">
        <w:rPr>
          <w:sz w:val="16"/>
          <w:szCs w:val="16"/>
        </w:rPr>
        <w:t>6.2</w:t>
      </w:r>
      <w:r w:rsidR="007C5E5B" w:rsidRPr="00593B42">
        <w:rPr>
          <w:sz w:val="16"/>
          <w:szCs w:val="16"/>
        </w:rPr>
        <w:t xml:space="preserve"> van </w:t>
      </w:r>
      <w:r w:rsidR="005B58FB">
        <w:rPr>
          <w:sz w:val="16"/>
          <w:szCs w:val="16"/>
        </w:rPr>
        <w:t>de Selectieleidraad</w:t>
      </w:r>
      <w:r w:rsidRPr="00593B42">
        <w:rPr>
          <w:sz w:val="16"/>
          <w:szCs w:val="16"/>
        </w:rPr>
        <w:t>), laat de alle</w:t>
      </w:r>
      <w:r w:rsidRPr="00593B42">
        <w:rPr>
          <w:color w:val="581C49" w:themeColor="accent2" w:themeShade="BF"/>
          <w:sz w:val="16"/>
          <w:szCs w:val="16"/>
        </w:rPr>
        <w:t xml:space="preserve"> </w:t>
      </w:r>
      <w:r w:rsidRPr="00593B42">
        <w:rPr>
          <w:sz w:val="16"/>
          <w:szCs w:val="16"/>
        </w:rPr>
        <w:t>teksten in deze verklaring staan, en ondertekent en levert deze verklaring in.</w:t>
      </w:r>
    </w:p>
    <w:sectPr w:rsidR="00847F35" w:rsidRPr="003F3547" w:rsidSect="009F7E8B">
      <w:head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42" w:right="1134" w:bottom="284" w:left="1701" w:header="283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DD1DB" w14:textId="77777777" w:rsidR="00E07BAC" w:rsidRPr="003F3547" w:rsidRDefault="00E07BAC" w:rsidP="003F3547">
      <w:pPr>
        <w:pStyle w:val="Voettekst"/>
      </w:pPr>
    </w:p>
  </w:endnote>
  <w:endnote w:type="continuationSeparator" w:id="0">
    <w:p w14:paraId="1E2DCCED" w14:textId="77777777" w:rsidR="00E07BAC" w:rsidRPr="003F3547" w:rsidRDefault="00E07BAC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Calibri"/>
    <w:charset w:val="00"/>
    <w:family w:val="auto"/>
    <w:pitch w:val="variable"/>
    <w:sig w:usb0="00000007" w:usb1="00000000" w:usb2="00000000" w:usb3="00000000" w:csb0="00000093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20000007" w:usb1="00000001" w:usb2="00000000" w:usb3="00000000" w:csb0="00000193" w:csb1="00000000"/>
  </w:font>
  <w:font w:name="Nunito Light">
    <w:altName w:val="Calibri"/>
    <w:charset w:val="00"/>
    <w:family w:val="auto"/>
    <w:pitch w:val="variable"/>
    <w:sig w:usb0="20000007" w:usb1="00000001" w:usb2="00000000" w:usb3="00000000" w:csb0="000001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72297" w14:textId="77777777" w:rsidR="003474F5" w:rsidRDefault="00FE6288" w:rsidP="00896E16">
    <w:pPr>
      <w:pStyle w:val="Voettekst"/>
      <w:spacing w:after="120"/>
    </w:pPr>
    <w:bookmarkStart w:id="0" w:name="bmPagina"/>
    <w:r>
      <w:t>pagina</w:t>
    </w:r>
    <w:bookmarkEnd w:id="0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</w:t>
    </w:r>
    <w:bookmarkStart w:id="1" w:name="bmVan"/>
    <w:r>
      <w:t>van</w:t>
    </w:r>
    <w:bookmarkEnd w:id="1"/>
    <w:r>
      <w:t xml:space="preserve">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19DDE" w14:textId="77777777" w:rsidR="003474F5" w:rsidRDefault="00FE6288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DFF467" wp14:editId="4AAFE3D1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474F5" w14:paraId="40D463BB" w14:textId="77777777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305826C7" w14:textId="77777777" w:rsidR="003474F5" w:rsidRDefault="005B58FB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2F02C2B1" w14:textId="77777777" w:rsidR="003474F5" w:rsidRDefault="005B58FB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DFF467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474F5" w14:paraId="40D463BB" w14:textId="77777777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305826C7" w14:textId="77777777" w:rsidR="003474F5" w:rsidRDefault="005B58FB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14:paraId="2F02C2B1" w14:textId="77777777" w:rsidR="003474F5" w:rsidRDefault="005B58FB" w:rsidP="00C75F9A"/>
                </w:txbxContent>
              </v:textbox>
              <w10:wrap anchorx="page" anchory="page"/>
            </v:shape>
          </w:pict>
        </mc:Fallback>
      </mc:AlternateContent>
    </w:r>
  </w:p>
  <w:p w14:paraId="759217D3" w14:textId="77777777" w:rsidR="003474F5" w:rsidRDefault="00FE6288" w:rsidP="00165B6B">
    <w:pPr>
      <w:pStyle w:val="Voettekst"/>
      <w:spacing w:line="60" w:lineRule="exact"/>
    </w:pPr>
    <w:bookmarkStart w:id="3" w:name="bmAfzenderRegel1"/>
    <w:bookmarkEnd w:id="3"/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C39EF1" wp14:editId="63B57178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A281A4" w14:textId="77777777" w:rsidR="003474F5" w:rsidRPr="0023094B" w:rsidRDefault="005B58FB" w:rsidP="00D657D9">
                          <w:pPr>
                            <w:jc w:val="right"/>
                          </w:pPr>
                          <w:bookmarkStart w:id="4" w:name="bmAccreditatie"/>
                          <w:bookmarkEnd w:id="4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C39EF1" id="Text Box 40" o:spid="_x0000_s1027" type="#_x0000_t202" style="position:absolute;left:0;text-align:left;margin-left:-2.25pt;margin-top:-14.9pt;width:397.95pt;height: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" filled="f" stroked="f">
              <v:textbox inset=",,0">
                <w:txbxContent>
                  <w:p w14:paraId="01A281A4" w14:textId="77777777" w:rsidR="003474F5" w:rsidRPr="0023094B" w:rsidRDefault="005B58FB" w:rsidP="00D657D9">
                    <w:pPr>
                      <w:jc w:val="right"/>
                    </w:pPr>
                    <w:bookmarkStart w:id="5" w:name="bmAccreditatie"/>
                    <w:bookmarkEnd w:id="5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4E897" w14:textId="77777777" w:rsidR="00E07BAC" w:rsidRPr="003F3547" w:rsidRDefault="00E07BAC" w:rsidP="003F3547">
      <w:pPr>
        <w:pStyle w:val="Voettekst"/>
      </w:pPr>
    </w:p>
  </w:footnote>
  <w:footnote w:type="continuationSeparator" w:id="0">
    <w:p w14:paraId="7CE17CFD" w14:textId="77777777" w:rsidR="00E07BAC" w:rsidRPr="003F3547" w:rsidRDefault="00E07BAC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A1E6F" w14:textId="77777777" w:rsidR="003474F5" w:rsidRDefault="00FE6288">
    <w:pPr>
      <w:pStyle w:val="Koptekst"/>
    </w:pPr>
    <w:r>
      <w:rPr>
        <w:noProof/>
      </w:rPr>
      <w:drawing>
        <wp:inline distT="0" distB="0" distL="0" distR="0" wp14:anchorId="34576208" wp14:editId="1758AE17">
          <wp:extent cx="1076325" cy="1076325"/>
          <wp:effectExtent l="19050" t="0" r="9525" b="0"/>
          <wp:docPr id="14" name="Afbeelding 14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99" w:type="dxa"/>
      <w:tblInd w:w="-147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640"/>
      <w:gridCol w:w="1559"/>
    </w:tblGrid>
    <w:tr w:rsidR="0004142F" w14:paraId="1D8A0DE2" w14:textId="77777777" w:rsidTr="00975A4F">
      <w:trPr>
        <w:trHeight w:val="1975"/>
      </w:trPr>
      <w:tc>
        <w:tcPr>
          <w:tcW w:w="9640" w:type="dxa"/>
          <w:vAlign w:val="bottom"/>
        </w:tcPr>
        <w:p w14:paraId="09C0AFCE" w14:textId="22D6D818" w:rsidR="003474F5" w:rsidRDefault="00975A4F" w:rsidP="007639AB">
          <w:pPr>
            <w:pStyle w:val="HROpleidingen"/>
            <w:spacing w:after="120"/>
            <w:ind w:right="-1401"/>
            <w:jc w:val="center"/>
          </w:pPr>
          <w:r>
            <w:rPr>
              <w:noProof/>
            </w:rPr>
            <w:t xml:space="preserve">                            </w:t>
          </w:r>
          <w:r w:rsidR="007726CB">
            <w:rPr>
              <w:noProof/>
            </w:rPr>
            <w:drawing>
              <wp:inline distT="0" distB="0" distL="0" distR="0" wp14:anchorId="272CDB46" wp14:editId="495C1264">
                <wp:extent cx="2758723" cy="1241425"/>
                <wp:effectExtent l="0" t="0" r="3810" b="0"/>
                <wp:docPr id="1" name="Afbeelding 1" descr="Afbeelding met tekst&#10;&#10;Automatisch gegenereerde beschrijv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Afbeelding 5" descr="Afbeelding met tekst&#10;&#10;Automatisch gegenereerde beschrijvi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58723" cy="1241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t xml:space="preserve">                                           </w:t>
          </w:r>
          <w:r w:rsidR="00FE6288" w:rsidRPr="00BB70C9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401B7263" wp14:editId="66EAF319">
                <wp:simplePos x="0" y="0"/>
                <wp:positionH relativeFrom="column">
                  <wp:posOffset>-1426845</wp:posOffset>
                </wp:positionH>
                <wp:positionV relativeFrom="paragraph">
                  <wp:posOffset>-563245</wp:posOffset>
                </wp:positionV>
                <wp:extent cx="1080135" cy="1249680"/>
                <wp:effectExtent l="0" t="0" r="5715" b="7620"/>
                <wp:wrapNone/>
                <wp:docPr id="15" name="LogoRAC" descr="C:\Projecten\Hogeschool Rotterdam\RAC info\RA_LOGO_TAGLINE_DEF.jpg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jecten\Hogeschool Rotterdam\RAC info\RA_LOGO_TAGLINE_DEF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135" cy="1249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bookmarkStart w:id="2" w:name="bmInstituutNaamNietStandaard"/>
          <w:bookmarkEnd w:id="2"/>
        </w:p>
        <w:p w14:paraId="40253233" w14:textId="7FEE9226" w:rsidR="003474F5" w:rsidRDefault="009F7E8B" w:rsidP="00632EF3">
          <w:pPr>
            <w:pStyle w:val="HRNaamInstituut"/>
            <w:jc w:val="right"/>
          </w:pPr>
          <w:r>
            <w:rPr>
              <w:noProof/>
            </w:rPr>
            <w:t xml:space="preserve">                                                          </w:t>
          </w:r>
        </w:p>
      </w:tc>
      <w:tc>
        <w:tcPr>
          <w:tcW w:w="1559" w:type="dxa"/>
        </w:tcPr>
        <w:p w14:paraId="6E03A97D" w14:textId="73D0CAC3" w:rsidR="003474F5" w:rsidRDefault="005B58FB" w:rsidP="003B43B9">
          <w:pPr>
            <w:jc w:val="right"/>
          </w:pPr>
        </w:p>
      </w:tc>
    </w:tr>
  </w:tbl>
  <w:p w14:paraId="5443591D" w14:textId="77777777" w:rsidR="003474F5" w:rsidRDefault="005B58FB" w:rsidP="008F33E4">
    <w:pPr>
      <w:pStyle w:val="HRNaamInstituu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2735CF2"/>
    <w:multiLevelType w:val="multilevel"/>
    <w:tmpl w:val="9E50E438"/>
    <w:numStyleLink w:val="OpsommingbolletjeEmtio"/>
  </w:abstractNum>
  <w:abstractNum w:abstractNumId="17" w15:restartNumberingAfterBreak="0">
    <w:nsid w:val="23245EF3"/>
    <w:multiLevelType w:val="multilevel"/>
    <w:tmpl w:val="8576664C"/>
    <w:numStyleLink w:val="OpsommingtekenEmtio"/>
  </w:abstractNum>
  <w:abstractNum w:abstractNumId="18" w15:restartNumberingAfterBreak="0">
    <w:nsid w:val="29BE1155"/>
    <w:multiLevelType w:val="multilevel"/>
    <w:tmpl w:val="8576664C"/>
    <w:numStyleLink w:val="OpsommingtekenEmtio"/>
  </w:abstractNum>
  <w:abstractNum w:abstractNumId="19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3" w15:restartNumberingAfterBreak="0">
    <w:nsid w:val="42E800D1"/>
    <w:multiLevelType w:val="multilevel"/>
    <w:tmpl w:val="90A8103A"/>
    <w:numStyleLink w:val="BijlagenummeringEmtio"/>
  </w:abstractNum>
  <w:abstractNum w:abstractNumId="24" w15:restartNumberingAfterBreak="0">
    <w:nsid w:val="43A561BB"/>
    <w:multiLevelType w:val="multilevel"/>
    <w:tmpl w:val="8576664C"/>
    <w:numStyleLink w:val="OpsommingtekenEmtio"/>
  </w:abstractNum>
  <w:abstractNum w:abstractNumId="25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48C737A3"/>
    <w:multiLevelType w:val="hybridMultilevel"/>
    <w:tmpl w:val="6D34D6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2C63AC9"/>
    <w:multiLevelType w:val="multilevel"/>
    <w:tmpl w:val="8576664C"/>
    <w:numStyleLink w:val="OpsommingtekenEmtio"/>
  </w:abstractNum>
  <w:abstractNum w:abstractNumId="30" w15:restartNumberingAfterBreak="0">
    <w:nsid w:val="58D76737"/>
    <w:multiLevelType w:val="multilevel"/>
    <w:tmpl w:val="8576664C"/>
    <w:numStyleLink w:val="OpsommingtekenEmtio"/>
  </w:abstractNum>
  <w:abstractNum w:abstractNumId="31" w15:restartNumberingAfterBreak="0">
    <w:nsid w:val="5B616121"/>
    <w:multiLevelType w:val="multilevel"/>
    <w:tmpl w:val="B4BACAD8"/>
    <w:numStyleLink w:val="OpsommingstreepjeEmtio"/>
  </w:abstractNum>
  <w:abstractNum w:abstractNumId="32" w15:restartNumberingAfterBreak="0">
    <w:nsid w:val="5DC64260"/>
    <w:multiLevelType w:val="multilevel"/>
    <w:tmpl w:val="C9FA2D30"/>
    <w:numStyleLink w:val="OpsommingopenrondjeEmtio"/>
  </w:abstractNum>
  <w:abstractNum w:abstractNumId="33" w15:restartNumberingAfterBreak="0">
    <w:nsid w:val="5DFE3518"/>
    <w:multiLevelType w:val="multilevel"/>
    <w:tmpl w:val="C9FA2D30"/>
    <w:numStyleLink w:val="OpsommingopenrondjeEmtio"/>
  </w:abstractNum>
  <w:abstractNum w:abstractNumId="34" w15:restartNumberingAfterBreak="0">
    <w:nsid w:val="609F7B87"/>
    <w:multiLevelType w:val="multilevel"/>
    <w:tmpl w:val="B80072F2"/>
    <w:numStyleLink w:val="KopnummeringEmtio"/>
  </w:abstractNum>
  <w:abstractNum w:abstractNumId="35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6" w15:restartNumberingAfterBreak="0">
    <w:nsid w:val="6B382304"/>
    <w:multiLevelType w:val="multilevel"/>
    <w:tmpl w:val="8576664C"/>
    <w:numStyleLink w:val="OpsommingtekenEmtio"/>
  </w:abstractNum>
  <w:abstractNum w:abstractNumId="37" w15:restartNumberingAfterBreak="0">
    <w:nsid w:val="6C6644DD"/>
    <w:multiLevelType w:val="multilevel"/>
    <w:tmpl w:val="9E50E438"/>
    <w:numStyleLink w:val="OpsommingbolletjeEmtio"/>
  </w:abstractNum>
  <w:abstractNum w:abstractNumId="38" w15:restartNumberingAfterBreak="0">
    <w:nsid w:val="6CAB1E63"/>
    <w:multiLevelType w:val="multilevel"/>
    <w:tmpl w:val="7FB6E594"/>
    <w:numStyleLink w:val="AgendapuntlijstEmtio"/>
  </w:abstractNum>
  <w:abstractNum w:abstractNumId="39" w15:restartNumberingAfterBreak="0">
    <w:nsid w:val="6E7370EC"/>
    <w:multiLevelType w:val="multilevel"/>
    <w:tmpl w:val="9200769E"/>
    <w:numStyleLink w:val="OpsommingkleineletterEmtio"/>
  </w:abstractNum>
  <w:abstractNum w:abstractNumId="40" w15:restartNumberingAfterBreak="0">
    <w:nsid w:val="7038598F"/>
    <w:multiLevelType w:val="multilevel"/>
    <w:tmpl w:val="90A8103A"/>
    <w:numStyleLink w:val="BijlagenummeringEmtio"/>
  </w:abstractNum>
  <w:abstractNum w:abstractNumId="41" w15:restartNumberingAfterBreak="0">
    <w:nsid w:val="70EC4E8C"/>
    <w:multiLevelType w:val="multilevel"/>
    <w:tmpl w:val="C9FA2D30"/>
    <w:numStyleLink w:val="OpsommingopenrondjeEmtio"/>
  </w:abstractNum>
  <w:abstractNum w:abstractNumId="42" w15:restartNumberingAfterBreak="0">
    <w:nsid w:val="717435D9"/>
    <w:multiLevelType w:val="multilevel"/>
    <w:tmpl w:val="B80072F2"/>
    <w:numStyleLink w:val="KopnummeringEmtio"/>
  </w:abstractNum>
  <w:abstractNum w:abstractNumId="43" w15:restartNumberingAfterBreak="0">
    <w:nsid w:val="76AE427F"/>
    <w:multiLevelType w:val="multilevel"/>
    <w:tmpl w:val="8576664C"/>
    <w:numStyleLink w:val="OpsommingtekenEmtio"/>
  </w:abstractNum>
  <w:abstractNum w:abstractNumId="44" w15:restartNumberingAfterBreak="0">
    <w:nsid w:val="792E34E6"/>
    <w:multiLevelType w:val="multilevel"/>
    <w:tmpl w:val="C9FA2D30"/>
    <w:numStyleLink w:val="OpsommingopenrondjeEmtio"/>
  </w:abstractNum>
  <w:abstractNum w:abstractNumId="45" w15:restartNumberingAfterBreak="0">
    <w:nsid w:val="79AE6CDF"/>
    <w:multiLevelType w:val="multilevel"/>
    <w:tmpl w:val="B4BACAD8"/>
    <w:numStyleLink w:val="OpsommingstreepjeEmtio"/>
  </w:abstractNum>
  <w:abstractNum w:abstractNumId="46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5"/>
  </w:num>
  <w:num w:numId="4">
    <w:abstractNumId w:val="11"/>
  </w:num>
  <w:num w:numId="5">
    <w:abstractNumId w:val="28"/>
  </w:num>
  <w:num w:numId="6">
    <w:abstractNumId w:val="14"/>
  </w:num>
  <w:num w:numId="7">
    <w:abstractNumId w:val="13"/>
  </w:num>
  <w:num w:numId="8">
    <w:abstractNumId w:val="20"/>
  </w:num>
  <w:num w:numId="9">
    <w:abstractNumId w:val="22"/>
  </w:num>
  <w:num w:numId="10">
    <w:abstractNumId w:val="35"/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39"/>
  </w:num>
  <w:num w:numId="25">
    <w:abstractNumId w:val="15"/>
  </w:num>
  <w:num w:numId="26">
    <w:abstractNumId w:val="31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7"/>
  </w:num>
  <w:num w:numId="31">
    <w:abstractNumId w:val="38"/>
  </w:num>
  <w:num w:numId="32">
    <w:abstractNumId w:val="42"/>
  </w:num>
  <w:num w:numId="33">
    <w:abstractNumId w:val="16"/>
  </w:num>
  <w:num w:numId="34">
    <w:abstractNumId w:val="36"/>
  </w:num>
  <w:num w:numId="35">
    <w:abstractNumId w:val="44"/>
  </w:num>
  <w:num w:numId="36">
    <w:abstractNumId w:val="37"/>
  </w:num>
  <w:num w:numId="37">
    <w:abstractNumId w:val="29"/>
  </w:num>
  <w:num w:numId="38">
    <w:abstractNumId w:val="32"/>
  </w:num>
  <w:num w:numId="39">
    <w:abstractNumId w:val="33"/>
  </w:num>
  <w:num w:numId="40">
    <w:abstractNumId w:val="18"/>
  </w:num>
  <w:num w:numId="41">
    <w:abstractNumId w:val="41"/>
  </w:num>
  <w:num w:numId="42">
    <w:abstractNumId w:val="45"/>
  </w:num>
  <w:num w:numId="43">
    <w:abstractNumId w:val="17"/>
  </w:num>
  <w:num w:numId="44">
    <w:abstractNumId w:val="30"/>
  </w:num>
  <w:num w:numId="45">
    <w:abstractNumId w:val="24"/>
  </w:num>
  <w:num w:numId="46">
    <w:abstractNumId w:val="34"/>
  </w:num>
  <w:num w:numId="47">
    <w:abstractNumId w:val="12"/>
  </w:num>
  <w:num w:numId="48">
    <w:abstractNumId w:val="40"/>
  </w:num>
  <w:num w:numId="49">
    <w:abstractNumId w:val="43"/>
  </w:num>
  <w:num w:numId="50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6145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B42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035"/>
    <w:rsid w:val="000418EF"/>
    <w:rsid w:val="0004513F"/>
    <w:rsid w:val="00050D4B"/>
    <w:rsid w:val="0005205D"/>
    <w:rsid w:val="00052426"/>
    <w:rsid w:val="00052FF4"/>
    <w:rsid w:val="00053E43"/>
    <w:rsid w:val="0005430B"/>
    <w:rsid w:val="0005732F"/>
    <w:rsid w:val="00066DF0"/>
    <w:rsid w:val="00074DAC"/>
    <w:rsid w:val="0007714E"/>
    <w:rsid w:val="00084734"/>
    <w:rsid w:val="0009698A"/>
    <w:rsid w:val="000A1B78"/>
    <w:rsid w:val="000B7B03"/>
    <w:rsid w:val="000C0969"/>
    <w:rsid w:val="000C1A1A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366B"/>
    <w:rsid w:val="001170AE"/>
    <w:rsid w:val="00122DED"/>
    <w:rsid w:val="00127E26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8093D"/>
    <w:rsid w:val="00187A59"/>
    <w:rsid w:val="00194838"/>
    <w:rsid w:val="001B1B37"/>
    <w:rsid w:val="001B3BE3"/>
    <w:rsid w:val="001B4C7E"/>
    <w:rsid w:val="001C11BE"/>
    <w:rsid w:val="001C6232"/>
    <w:rsid w:val="001C63E7"/>
    <w:rsid w:val="001D2384"/>
    <w:rsid w:val="001D2A06"/>
    <w:rsid w:val="001E2293"/>
    <w:rsid w:val="001E34AC"/>
    <w:rsid w:val="001E5F7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889"/>
    <w:rsid w:val="00230B64"/>
    <w:rsid w:val="00236DE9"/>
    <w:rsid w:val="00242226"/>
    <w:rsid w:val="00242438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26089"/>
    <w:rsid w:val="00334D4B"/>
    <w:rsid w:val="00335B5E"/>
    <w:rsid w:val="00337DDE"/>
    <w:rsid w:val="00345315"/>
    <w:rsid w:val="00346631"/>
    <w:rsid w:val="00347094"/>
    <w:rsid w:val="003519FA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9126D"/>
    <w:rsid w:val="003964D4"/>
    <w:rsid w:val="0039656A"/>
    <w:rsid w:val="0039793E"/>
    <w:rsid w:val="003A5ED3"/>
    <w:rsid w:val="003A6677"/>
    <w:rsid w:val="003A68A3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768C"/>
    <w:rsid w:val="004001AF"/>
    <w:rsid w:val="00400A80"/>
    <w:rsid w:val="00410F28"/>
    <w:rsid w:val="0041674F"/>
    <w:rsid w:val="0042594D"/>
    <w:rsid w:val="00440AD1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A4B4F"/>
    <w:rsid w:val="004B2C90"/>
    <w:rsid w:val="004C2164"/>
    <w:rsid w:val="004C51F8"/>
    <w:rsid w:val="004D2412"/>
    <w:rsid w:val="004E05F3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45244"/>
    <w:rsid w:val="00553801"/>
    <w:rsid w:val="005615BE"/>
    <w:rsid w:val="00562E3D"/>
    <w:rsid w:val="0057250D"/>
    <w:rsid w:val="00575FFC"/>
    <w:rsid w:val="00577F56"/>
    <w:rsid w:val="005818B8"/>
    <w:rsid w:val="0059027A"/>
    <w:rsid w:val="00593B42"/>
    <w:rsid w:val="00597F9C"/>
    <w:rsid w:val="005A1BD7"/>
    <w:rsid w:val="005A2BEC"/>
    <w:rsid w:val="005B4FAF"/>
    <w:rsid w:val="005B58FB"/>
    <w:rsid w:val="005C478C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32EF3"/>
    <w:rsid w:val="00641E45"/>
    <w:rsid w:val="00647A67"/>
    <w:rsid w:val="00650841"/>
    <w:rsid w:val="00653D01"/>
    <w:rsid w:val="006622A7"/>
    <w:rsid w:val="00664EE1"/>
    <w:rsid w:val="006662ED"/>
    <w:rsid w:val="006767B2"/>
    <w:rsid w:val="00685EED"/>
    <w:rsid w:val="006953A2"/>
    <w:rsid w:val="006B6044"/>
    <w:rsid w:val="006C6A9D"/>
    <w:rsid w:val="006D1154"/>
    <w:rsid w:val="006D2ECD"/>
    <w:rsid w:val="00701639"/>
    <w:rsid w:val="00703BD3"/>
    <w:rsid w:val="00705849"/>
    <w:rsid w:val="00706308"/>
    <w:rsid w:val="00712665"/>
    <w:rsid w:val="0071386B"/>
    <w:rsid w:val="007242BE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9AB"/>
    <w:rsid w:val="00763B35"/>
    <w:rsid w:val="00764AF2"/>
    <w:rsid w:val="00766E99"/>
    <w:rsid w:val="00770652"/>
    <w:rsid w:val="007726CB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C5E5B"/>
    <w:rsid w:val="007D3FA7"/>
    <w:rsid w:val="007D4A7D"/>
    <w:rsid w:val="007D4DCE"/>
    <w:rsid w:val="007E7724"/>
    <w:rsid w:val="007F0A2A"/>
    <w:rsid w:val="007F1417"/>
    <w:rsid w:val="007F48F0"/>
    <w:rsid w:val="007F653F"/>
    <w:rsid w:val="008064EE"/>
    <w:rsid w:val="00810585"/>
    <w:rsid w:val="008222EE"/>
    <w:rsid w:val="00823AC1"/>
    <w:rsid w:val="00826EA4"/>
    <w:rsid w:val="00831D5E"/>
    <w:rsid w:val="00832239"/>
    <w:rsid w:val="00843B35"/>
    <w:rsid w:val="00847F35"/>
    <w:rsid w:val="00854B34"/>
    <w:rsid w:val="0085714B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95B5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724E"/>
    <w:rsid w:val="00910D57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3973"/>
    <w:rsid w:val="00971786"/>
    <w:rsid w:val="00971B3B"/>
    <w:rsid w:val="00975A4F"/>
    <w:rsid w:val="00986D4D"/>
    <w:rsid w:val="009A6B56"/>
    <w:rsid w:val="009C1586"/>
    <w:rsid w:val="009C1976"/>
    <w:rsid w:val="009C2F9E"/>
    <w:rsid w:val="009D5AE2"/>
    <w:rsid w:val="009F7E8B"/>
    <w:rsid w:val="00A06A4D"/>
    <w:rsid w:val="00A07FEF"/>
    <w:rsid w:val="00A1497C"/>
    <w:rsid w:val="00A20A7B"/>
    <w:rsid w:val="00A21956"/>
    <w:rsid w:val="00A227CD"/>
    <w:rsid w:val="00A42EEC"/>
    <w:rsid w:val="00A50406"/>
    <w:rsid w:val="00A50767"/>
    <w:rsid w:val="00A50801"/>
    <w:rsid w:val="00A57293"/>
    <w:rsid w:val="00A60A58"/>
    <w:rsid w:val="00A61B21"/>
    <w:rsid w:val="00A65B09"/>
    <w:rsid w:val="00A670BB"/>
    <w:rsid w:val="00A71291"/>
    <w:rsid w:val="00A76E7C"/>
    <w:rsid w:val="00A81955"/>
    <w:rsid w:val="00A871D6"/>
    <w:rsid w:val="00AA2F6F"/>
    <w:rsid w:val="00AA44AB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C407B"/>
    <w:rsid w:val="00AD24E6"/>
    <w:rsid w:val="00AD31A0"/>
    <w:rsid w:val="00AD44F1"/>
    <w:rsid w:val="00AD4DF7"/>
    <w:rsid w:val="00AE0183"/>
    <w:rsid w:val="00AE2110"/>
    <w:rsid w:val="00AE2EB1"/>
    <w:rsid w:val="00B01DA1"/>
    <w:rsid w:val="00B021F2"/>
    <w:rsid w:val="00B05761"/>
    <w:rsid w:val="00B065EA"/>
    <w:rsid w:val="00B11A76"/>
    <w:rsid w:val="00B233E3"/>
    <w:rsid w:val="00B252E5"/>
    <w:rsid w:val="00B30352"/>
    <w:rsid w:val="00B32813"/>
    <w:rsid w:val="00B346DF"/>
    <w:rsid w:val="00B460C2"/>
    <w:rsid w:val="00B47460"/>
    <w:rsid w:val="00B54043"/>
    <w:rsid w:val="00B63EB9"/>
    <w:rsid w:val="00B75ED8"/>
    <w:rsid w:val="00B77809"/>
    <w:rsid w:val="00B82B26"/>
    <w:rsid w:val="00B83B98"/>
    <w:rsid w:val="00B860DC"/>
    <w:rsid w:val="00B868BB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6FB7"/>
    <w:rsid w:val="00BE55A7"/>
    <w:rsid w:val="00BE64B3"/>
    <w:rsid w:val="00BF6A7B"/>
    <w:rsid w:val="00BF6B3C"/>
    <w:rsid w:val="00C02126"/>
    <w:rsid w:val="00C06D9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50828"/>
    <w:rsid w:val="00C51137"/>
    <w:rsid w:val="00C6206C"/>
    <w:rsid w:val="00C72D11"/>
    <w:rsid w:val="00C863AE"/>
    <w:rsid w:val="00C87372"/>
    <w:rsid w:val="00C87D31"/>
    <w:rsid w:val="00C92E08"/>
    <w:rsid w:val="00C93473"/>
    <w:rsid w:val="00C971C1"/>
    <w:rsid w:val="00C97D20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B0C"/>
    <w:rsid w:val="00D023A0"/>
    <w:rsid w:val="00D16E87"/>
    <w:rsid w:val="00D25AA0"/>
    <w:rsid w:val="00D27D0E"/>
    <w:rsid w:val="00D3038A"/>
    <w:rsid w:val="00D35DA7"/>
    <w:rsid w:val="00D378CE"/>
    <w:rsid w:val="00D47AD0"/>
    <w:rsid w:val="00D57A57"/>
    <w:rsid w:val="00D613A9"/>
    <w:rsid w:val="00D658D3"/>
    <w:rsid w:val="00D7238E"/>
    <w:rsid w:val="00D73003"/>
    <w:rsid w:val="00D73C03"/>
    <w:rsid w:val="00D81A72"/>
    <w:rsid w:val="00D843E7"/>
    <w:rsid w:val="00D92EDA"/>
    <w:rsid w:val="00D9359B"/>
    <w:rsid w:val="00D94B0E"/>
    <w:rsid w:val="00DA1B31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07BAC"/>
    <w:rsid w:val="00E12CAA"/>
    <w:rsid w:val="00E239D8"/>
    <w:rsid w:val="00E2592F"/>
    <w:rsid w:val="00E318F2"/>
    <w:rsid w:val="00E334BB"/>
    <w:rsid w:val="00E35768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78E"/>
    <w:rsid w:val="00EB7C66"/>
    <w:rsid w:val="00EC42E3"/>
    <w:rsid w:val="00EC72BE"/>
    <w:rsid w:val="00ED62BB"/>
    <w:rsid w:val="00EE35E4"/>
    <w:rsid w:val="00F005C9"/>
    <w:rsid w:val="00F1404D"/>
    <w:rsid w:val="00F14A30"/>
    <w:rsid w:val="00F16B2B"/>
    <w:rsid w:val="00F16EDB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19B9"/>
    <w:rsid w:val="00F55E8B"/>
    <w:rsid w:val="00F564F9"/>
    <w:rsid w:val="00F65073"/>
    <w:rsid w:val="00F669BA"/>
    <w:rsid w:val="00F7766C"/>
    <w:rsid w:val="00F82076"/>
    <w:rsid w:val="00F947AD"/>
    <w:rsid w:val="00F94FCC"/>
    <w:rsid w:val="00FA269F"/>
    <w:rsid w:val="00FB21F7"/>
    <w:rsid w:val="00FB22AF"/>
    <w:rsid w:val="00FB262B"/>
    <w:rsid w:val="00FB2AAE"/>
    <w:rsid w:val="00FB7F9C"/>
    <w:rsid w:val="00FC25E1"/>
    <w:rsid w:val="00FC3FA5"/>
    <w:rsid w:val="00FC6260"/>
    <w:rsid w:val="00FD2C03"/>
    <w:rsid w:val="00FD63B3"/>
    <w:rsid w:val="00FE1BFD"/>
    <w:rsid w:val="00FE6288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o:colormru v:ext="edit" colors="#ddd"/>
    </o:shapedefaults>
    <o:shapelayout v:ext="edit">
      <o:idmap v:ext="edit" data="1"/>
    </o:shapelayout>
  </w:shapeDefaults>
  <w:decimalSymbol w:val=","/>
  <w:listSeparator w:val=";"/>
  <w14:docId w14:val="478FA6A5"/>
  <w15:chartTrackingRefBased/>
  <w15:docId w15:val="{81FC79C9-29BC-424A-95BE-8F1AAA2C8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"/>
    <w:basedOn w:val="ZsysbasisEmtio"/>
    <w:next w:val="BasistekstEmtio"/>
    <w:uiPriority w:val="4"/>
    <w:qFormat/>
    <w:rsid w:val="00345315"/>
    <w:pPr>
      <w:keepNext/>
      <w:keepLines/>
      <w:numPr>
        <w:numId w:val="47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7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47"/>
      </w:numPr>
      <w:outlineLvl w:val="2"/>
    </w:pPr>
    <w:rPr>
      <w:i/>
      <w:iCs/>
    </w:rPr>
  </w:style>
  <w:style w:type="paragraph" w:styleId="Kop4">
    <w:name w:val="heading 4"/>
    <w:aliases w:val="Kop 4 Emtio"/>
    <w:basedOn w:val="ZsysbasisEmtio"/>
    <w:next w:val="BasistekstEmtio"/>
    <w:uiPriority w:val="4"/>
    <w:rsid w:val="00345315"/>
    <w:pPr>
      <w:keepNext/>
      <w:keepLines/>
      <w:numPr>
        <w:ilvl w:val="3"/>
        <w:numId w:val="47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rsid w:val="00345315"/>
    <w:pPr>
      <w:keepNext/>
      <w:keepLines/>
      <w:numPr>
        <w:ilvl w:val="4"/>
        <w:numId w:val="47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rsid w:val="00345315"/>
    <w:pPr>
      <w:keepNext/>
      <w:keepLines/>
      <w:numPr>
        <w:ilvl w:val="5"/>
        <w:numId w:val="47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rsid w:val="00345315"/>
    <w:pPr>
      <w:keepNext/>
      <w:keepLines/>
      <w:numPr>
        <w:ilvl w:val="6"/>
        <w:numId w:val="47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rsid w:val="00345315"/>
    <w:pPr>
      <w:keepNext/>
      <w:keepLines/>
      <w:numPr>
        <w:ilvl w:val="7"/>
        <w:numId w:val="47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rsid w:val="00345315"/>
    <w:pPr>
      <w:keepNext/>
      <w:keepLines/>
      <w:numPr>
        <w:ilvl w:val="8"/>
        <w:numId w:val="47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rsid w:val="00122DED"/>
  </w:style>
  <w:style w:type="paragraph" w:styleId="Voettekst">
    <w:name w:val="footer"/>
    <w:basedOn w:val="ZsysbasisEmtio"/>
    <w:next w:val="BasistekstEmtio"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4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5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6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7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9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20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21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2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3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8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49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49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49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3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3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3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4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4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4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5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5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5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41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41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41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42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42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42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34"/>
    <w:qFormat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3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4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8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30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31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paragraph" w:customStyle="1" w:styleId="HRNaamInstituut">
    <w:name w:val="HR_NaamInstituut"/>
    <w:basedOn w:val="Standaard"/>
    <w:rsid w:val="00593B42"/>
    <w:pPr>
      <w:spacing w:line="240" w:lineRule="auto"/>
    </w:pPr>
    <w:rPr>
      <w:rFonts w:ascii="Verdana" w:hAnsi="Verdana" w:cs="Times New Roman"/>
      <w:b/>
      <w:color w:val="auto"/>
      <w:sz w:val="24"/>
      <w:szCs w:val="24"/>
    </w:rPr>
  </w:style>
  <w:style w:type="paragraph" w:customStyle="1" w:styleId="HROpleidingen">
    <w:name w:val="HR_Opleidingen"/>
    <w:basedOn w:val="Standaard"/>
    <w:rsid w:val="00593B42"/>
    <w:rPr>
      <w:rFonts w:ascii="Verdana" w:hAnsi="Verdana" w:cs="Times New Roman"/>
      <w:color w:val="4C4C4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7F8EF548677A41952981D93893F4A1" ma:contentTypeVersion="2" ma:contentTypeDescription="Een nieuw document maken." ma:contentTypeScope="" ma:versionID="a1e879661b096e60640c1f2bd1817f8e">
  <xsd:schema xmlns:xsd="http://www.w3.org/2001/XMLSchema" xmlns:xs="http://www.w3.org/2001/XMLSchema" xmlns:p="http://schemas.microsoft.com/office/2006/metadata/properties" xmlns:ns2="84be7e51-2db9-46a6-830b-cd32d5277b85" targetNamespace="http://schemas.microsoft.com/office/2006/metadata/properties" ma:root="true" ma:fieldsID="3ddfc1d39281bc86775d23a8607535cb" ns2:_="">
    <xsd:import namespace="84be7e51-2db9-46a6-830b-cd32d5277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e7e51-2db9-46a6-830b-cd32d5277b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D9725A-DCC9-4F7E-99CB-7210C78144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CC530A-8950-4190-8A75-2214E22715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be7e51-2db9-46a6-830b-cd32d5277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37BE8C-62FD-4085-83FC-5CEDE9A7E4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1A7C7B-9FA6-4CEE-B855-7A744993548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439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9</cp:revision>
  <dcterms:created xsi:type="dcterms:W3CDTF">2021-06-03T12:38:00Z</dcterms:created>
  <dcterms:modified xsi:type="dcterms:W3CDTF">2021-06-03T12:44:00Z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0x0101001A7F8EF548677A41952981D93893F4A1</vt:lpwstr>
  </property>
</Properties>
</file>